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3EEFC" w14:textId="7AC29148" w:rsidR="00E3324F" w:rsidRPr="00C36B91" w:rsidRDefault="00E3324F" w:rsidP="00E3324F">
      <w:pPr>
        <w:pStyle w:val="Kop1"/>
        <w:ind w:left="1701"/>
        <w:rPr>
          <w:rFonts w:cstheme="minorHAnsi"/>
          <w:sz w:val="28"/>
        </w:rPr>
      </w:pPr>
      <w:bookmarkStart w:id="0" w:name="_Toc98775522"/>
      <w:r w:rsidRPr="001F7A93">
        <w:rPr>
          <w:rFonts w:cstheme="minorHAnsi"/>
          <w:sz w:val="28"/>
        </w:rPr>
        <w:t>Bijlage 0</w:t>
      </w:r>
      <w:r w:rsidR="001F7A93" w:rsidRPr="001F7A93">
        <w:rPr>
          <w:rFonts w:cstheme="minorHAnsi"/>
          <w:sz w:val="28"/>
        </w:rPr>
        <w:t>3</w:t>
      </w:r>
      <w:r w:rsidRPr="001F7A93">
        <w:rPr>
          <w:rFonts w:cstheme="minorHAnsi"/>
          <w:sz w:val="28"/>
        </w:rPr>
        <w:t xml:space="preserve"> - Verklaring van geen-Russische betrokkenheid</w:t>
      </w:r>
      <w:r w:rsidRPr="00E3324F">
        <w:rPr>
          <w:rFonts w:cstheme="minorHAnsi"/>
          <w:sz w:val="28"/>
        </w:rPr>
        <w:t xml:space="preserve"> </w:t>
      </w:r>
    </w:p>
    <w:p w14:paraId="4FA423DF" w14:textId="46AD13C0" w:rsidR="00E3324F" w:rsidRDefault="00E3324F" w:rsidP="00E3324F">
      <w:pPr>
        <w:jc w:val="center"/>
        <w:rPr>
          <w:rFonts w:cstheme="minorHAnsi"/>
        </w:rPr>
      </w:pPr>
      <w:bookmarkStart w:id="1" w:name="_Hlk113955851"/>
      <w:r w:rsidRPr="00064B9C">
        <w:rPr>
          <w:rFonts w:cstheme="minorHAnsi"/>
        </w:rPr>
        <w:t xml:space="preserve">Inzake de aanbesteding conform de </w:t>
      </w:r>
      <w:r>
        <w:rPr>
          <w:rFonts w:cstheme="minorHAnsi"/>
        </w:rPr>
        <w:t>Europese</w:t>
      </w:r>
      <w:r w:rsidRPr="00064B9C">
        <w:rPr>
          <w:rFonts w:cstheme="minorHAnsi"/>
        </w:rPr>
        <w:t xml:space="preserve"> </w:t>
      </w:r>
      <w:r w:rsidR="001F7A93">
        <w:rPr>
          <w:rFonts w:cstheme="minorHAnsi"/>
        </w:rPr>
        <w:t>niet-</w:t>
      </w:r>
      <w:r w:rsidRPr="00064B9C">
        <w:rPr>
          <w:rFonts w:cstheme="minorHAnsi"/>
        </w:rPr>
        <w:t>openbare procedure</w:t>
      </w:r>
      <w:r w:rsidR="001F7A93">
        <w:rPr>
          <w:rFonts w:cstheme="minorHAnsi"/>
        </w:rPr>
        <w:t xml:space="preserve"> (procedure met voorafgaande selectie)</w:t>
      </w:r>
    </w:p>
    <w:p w14:paraId="6700F22F" w14:textId="77777777" w:rsidR="00E3324F" w:rsidRDefault="00E3324F" w:rsidP="00E3324F">
      <w:pPr>
        <w:jc w:val="center"/>
        <w:rPr>
          <w:rFonts w:cstheme="minorHAnsi"/>
        </w:rPr>
      </w:pPr>
      <w:r w:rsidRPr="00064B9C">
        <w:rPr>
          <w:rFonts w:cstheme="minorHAnsi"/>
        </w:rPr>
        <w:t xml:space="preserve">betreffende het </w:t>
      </w:r>
      <w:r>
        <w:rPr>
          <w:rFonts w:cstheme="minorHAnsi"/>
        </w:rPr>
        <w:t>project</w:t>
      </w:r>
      <w:r w:rsidRPr="00064B9C">
        <w:rPr>
          <w:rFonts w:cstheme="minorHAnsi"/>
        </w:rPr>
        <w:t>:</w:t>
      </w:r>
    </w:p>
    <w:p w14:paraId="2A57DC8D" w14:textId="77777777" w:rsidR="00E3324F" w:rsidRPr="00064B9C" w:rsidRDefault="00E3324F" w:rsidP="00E3324F">
      <w:pPr>
        <w:jc w:val="center"/>
        <w:rPr>
          <w:rFonts w:cstheme="minorHAnsi"/>
        </w:rPr>
      </w:pPr>
    </w:p>
    <w:p w14:paraId="07B4E125" w14:textId="0C06F39A" w:rsidR="00E3324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“</w:t>
      </w:r>
      <w:r w:rsidR="001F7A93">
        <w:rPr>
          <w:rFonts w:ascii="Calibri" w:hAnsi="Calibri"/>
          <w:b/>
          <w:sz w:val="28"/>
          <w:szCs w:val="28"/>
        </w:rPr>
        <w:t>Wijkevoort bedrijventerrein,</w:t>
      </w:r>
      <w:r w:rsidR="00DD6300">
        <w:rPr>
          <w:rFonts w:ascii="Calibri" w:hAnsi="Calibri"/>
          <w:b/>
          <w:sz w:val="28"/>
          <w:szCs w:val="28"/>
        </w:rPr>
        <w:t xml:space="preserve"> bouwrijpmaken, </w:t>
      </w:r>
      <w:r w:rsidR="001F7A93">
        <w:rPr>
          <w:rFonts w:ascii="Calibri" w:hAnsi="Calibri"/>
          <w:b/>
          <w:sz w:val="28"/>
          <w:szCs w:val="28"/>
        </w:rPr>
        <w:t>Ingenieurs</w:t>
      </w:r>
      <w:r w:rsidR="00F056D5">
        <w:rPr>
          <w:rFonts w:ascii="Calibri" w:hAnsi="Calibri"/>
          <w:b/>
          <w:sz w:val="28"/>
          <w:szCs w:val="28"/>
        </w:rPr>
        <w:t>diensten</w:t>
      </w:r>
      <w:r>
        <w:rPr>
          <w:rFonts w:ascii="Calibri" w:hAnsi="Calibri"/>
          <w:b/>
          <w:sz w:val="28"/>
          <w:szCs w:val="28"/>
        </w:rPr>
        <w:t>”</w:t>
      </w:r>
    </w:p>
    <w:p w14:paraId="412E0CB4" w14:textId="77777777" w:rsidR="00E3324F" w:rsidRPr="00844E81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</w:p>
    <w:p w14:paraId="1EAA1B14" w14:textId="7D0DE68A" w:rsidR="00E3324F" w:rsidRPr="00EC5B0F" w:rsidRDefault="00E3324F" w:rsidP="00E3324F">
      <w:pPr>
        <w:tabs>
          <w:tab w:val="left" w:pos="1843"/>
        </w:tabs>
        <w:ind w:left="567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m</w:t>
      </w:r>
      <w:r w:rsidRPr="00844E81">
        <w:rPr>
          <w:rFonts w:ascii="Calibri" w:hAnsi="Calibri"/>
          <w:b/>
        </w:rPr>
        <w:t xml:space="preserve">et projectnummer </w:t>
      </w:r>
      <w:r w:rsidR="00DD6300">
        <w:rPr>
          <w:rFonts w:ascii="Calibri" w:hAnsi="Calibri"/>
          <w:b/>
        </w:rPr>
        <w:t>93665950</w:t>
      </w:r>
    </w:p>
    <w:bookmarkEnd w:id="0"/>
    <w:bookmarkEnd w:id="1"/>
    <w:p w14:paraId="7EDD7EE4" w14:textId="77777777" w:rsidR="00E3324F" w:rsidRDefault="00E3324F" w:rsidP="00E3324F">
      <w:pPr>
        <w:rPr>
          <w:rFonts w:cstheme="minorHAnsi"/>
        </w:rPr>
      </w:pPr>
    </w:p>
    <w:p w14:paraId="529AAE5E" w14:textId="5D4405F2" w:rsidR="00F91A8A" w:rsidRPr="00E3324F" w:rsidRDefault="00F446DD" w:rsidP="00F446DD">
      <w:pPr>
        <w:rPr>
          <w:rFonts w:cstheme="minorHAnsi"/>
          <w:b/>
          <w:bCs/>
          <w:sz w:val="28"/>
          <w:szCs w:val="28"/>
        </w:rPr>
      </w:pPr>
      <w:r w:rsidRPr="00E3324F">
        <w:rPr>
          <w:rFonts w:cstheme="minorHAnsi"/>
          <w:b/>
          <w:bCs/>
          <w:sz w:val="28"/>
          <w:szCs w:val="28"/>
        </w:rPr>
        <w:t>Verklaring van geen-Russische betrokkenheid</w:t>
      </w:r>
      <w:r w:rsidR="00976A13" w:rsidRPr="00E3324F">
        <w:rPr>
          <w:rFonts w:cstheme="minorHAnsi"/>
          <w:b/>
          <w:bCs/>
          <w:sz w:val="28"/>
          <w:szCs w:val="28"/>
        </w:rPr>
        <w:t>;</w:t>
      </w:r>
      <w:r w:rsidR="005A393E" w:rsidRPr="00E3324F">
        <w:rPr>
          <w:rFonts w:cstheme="minorHAnsi"/>
          <w:b/>
          <w:bCs/>
          <w:sz w:val="28"/>
          <w:szCs w:val="28"/>
        </w:rPr>
        <w:t xml:space="preserve"> </w:t>
      </w:r>
      <w:r w:rsidR="00976A13" w:rsidRPr="00E3324F">
        <w:rPr>
          <w:rFonts w:cstheme="minorHAnsi"/>
          <w:b/>
          <w:bCs/>
          <w:sz w:val="28"/>
          <w:szCs w:val="28"/>
        </w:rPr>
        <w:t>D</w:t>
      </w:r>
      <w:r w:rsidR="005A393E" w:rsidRPr="00E3324F">
        <w:rPr>
          <w:rFonts w:cstheme="minorHAnsi"/>
          <w:b/>
          <w:bCs/>
          <w:sz w:val="28"/>
          <w:szCs w:val="28"/>
        </w:rPr>
        <w:t xml:space="preserve">oor </w:t>
      </w:r>
      <w:r w:rsidR="00C52237">
        <w:rPr>
          <w:rFonts w:cstheme="minorHAnsi"/>
          <w:b/>
          <w:bCs/>
          <w:sz w:val="28"/>
          <w:szCs w:val="28"/>
        </w:rPr>
        <w:t xml:space="preserve">Gegadigde / </w:t>
      </w:r>
      <w:r w:rsidR="005A393E" w:rsidRPr="00E3324F">
        <w:rPr>
          <w:rFonts w:cstheme="minorHAnsi"/>
          <w:b/>
          <w:bCs/>
          <w:sz w:val="28"/>
          <w:szCs w:val="28"/>
        </w:rPr>
        <w:t>Inschrijver af te geven bij Europese aanbestedingen</w:t>
      </w:r>
    </w:p>
    <w:p w14:paraId="132024F1" w14:textId="77777777" w:rsidR="00F446DD" w:rsidRPr="00E3324F" w:rsidRDefault="00F446DD" w:rsidP="00F446DD">
      <w:pPr>
        <w:rPr>
          <w:rFonts w:cstheme="minorHAnsi"/>
          <w:sz w:val="22"/>
        </w:rPr>
      </w:pPr>
    </w:p>
    <w:p w14:paraId="5335EE64" w14:textId="58005265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Hierbij verklaar</w:t>
      </w:r>
      <w:r w:rsidR="005A393E" w:rsidRPr="00E3324F">
        <w:rPr>
          <w:rFonts w:asciiTheme="minorHAnsi" w:hAnsiTheme="minorHAnsi" w:cstheme="minorHAnsi"/>
          <w:color w:val="343434"/>
          <w:sz w:val="22"/>
          <w:szCs w:val="22"/>
        </w:rPr>
        <w:t>t 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7075F0C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50D63EB4" w14:textId="77777777" w:rsidR="00F446DD" w:rsidRPr="00E3324F" w:rsidRDefault="004B58CA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>Ondertekende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verklaar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t</w:t>
      </w:r>
      <w:r w:rsidR="00F446D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in het bijzonder dat:</w:t>
      </w:r>
    </w:p>
    <w:p w14:paraId="46305615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a)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de organisatie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976A13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ondergetekende 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>een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(rechts)perso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(natuurlijke persoon, bedrijf, entiteit of orgaan)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Russische nationaliteit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heeft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en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>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70D6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in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Rusland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gevestigd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;</w:t>
      </w:r>
    </w:p>
    <w:p w14:paraId="47634389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4622CBC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b)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="00831394" w:rsidRPr="00E3324F">
        <w:rPr>
          <w:rFonts w:asciiTheme="minorHAnsi" w:hAnsiTheme="minorHAnsi" w:cstheme="minorHAnsi"/>
          <w:color w:val="343434"/>
          <w:sz w:val="22"/>
          <w:szCs w:val="22"/>
        </w:rPr>
        <w:t>inclusief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onderdelen van een eventueel betrokken consortium)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4B58CA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een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(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recht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s)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perso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o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>,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die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niet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voor meer dan 50% eigendom </w:t>
      </w:r>
      <w:r w:rsidR="0040782B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 van een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(rechts)persoon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zoals onder a) genoemd; </w:t>
      </w:r>
    </w:p>
    <w:p w14:paraId="3FF0E93D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18308F5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c)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</w:rPr>
        <w:t>en/of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de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organisatie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C62929" w:rsidRPr="00E3324F">
        <w:rPr>
          <w:rFonts w:asciiTheme="minorHAnsi" w:hAnsiTheme="minorHAnsi" w:cstheme="minorHAnsi"/>
          <w:color w:val="343434"/>
          <w:sz w:val="22"/>
          <w:szCs w:val="22"/>
        </w:rPr>
        <w:t>ondergetekende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een (rechts)persoon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CF7BE8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(natuurlijke persoon, bedrijf, entiteit of orgaan) </w:t>
      </w:r>
      <w:r w:rsidR="00AB7BF2" w:rsidRPr="00E3324F">
        <w:rPr>
          <w:rFonts w:asciiTheme="minorHAnsi" w:hAnsiTheme="minorHAnsi" w:cstheme="minorHAnsi"/>
          <w:color w:val="343434"/>
          <w:sz w:val="22"/>
          <w:szCs w:val="22"/>
        </w:rPr>
        <w:t>is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die </w:t>
      </w:r>
      <w:r w:rsidR="003747B2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niet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handelt in belang </w:t>
      </w:r>
      <w:r w:rsidR="004D41FC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en/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of op aanwijzing van een partij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, zoals bedoeld onder a) en b);</w:t>
      </w:r>
    </w:p>
    <w:p w14:paraId="19F8EA8F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7D4B2884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  <w:r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d) er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de organisatie die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door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ondergetekende 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wordt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>vertegenwoordig</w:t>
      </w:r>
      <w:r w:rsidR="007502F2" w:rsidRPr="00E3324F">
        <w:rPr>
          <w:rFonts w:asciiTheme="minorHAnsi" w:hAnsiTheme="minorHAnsi" w:cstheme="minorHAnsi"/>
          <w:color w:val="343434"/>
          <w:sz w:val="22"/>
          <w:szCs w:val="22"/>
        </w:rPr>
        <w:t>d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 </w:t>
      </w:r>
      <w:r w:rsidR="0051511D" w:rsidRPr="00E3324F">
        <w:rPr>
          <w:rFonts w:asciiTheme="minorHAnsi" w:hAnsiTheme="minorHAnsi" w:cstheme="minorHAnsi"/>
          <w:color w:val="343434"/>
          <w:sz w:val="22"/>
          <w:szCs w:val="22"/>
        </w:rPr>
        <w:t xml:space="preserve">voor de uitvoering van deze overeenkomst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geen onderaannemers, leveranciers of ondernemingen die een aandeel hebben van meer dan 10% van de contractwaarde </w:t>
      </w:r>
      <w:r w:rsidR="00722857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worden ingeroepen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waarbij </w:t>
      </w:r>
      <w:r w:rsidR="00420759"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 xml:space="preserve">zich </w:t>
      </w:r>
      <w:r w:rsidRPr="00E3324F">
        <w:rPr>
          <w:rFonts w:asciiTheme="minorHAnsi" w:hAnsiTheme="minorHAnsi" w:cstheme="minorHAnsi"/>
          <w:color w:val="343434"/>
          <w:sz w:val="22"/>
          <w:szCs w:val="22"/>
          <w:u w:val="single"/>
        </w:rPr>
        <w:t>een situatie als onder a) t/m c) voordoet</w:t>
      </w:r>
      <w:r w:rsidRPr="00E3324F">
        <w:rPr>
          <w:rFonts w:asciiTheme="minorHAnsi" w:hAnsiTheme="minorHAnsi" w:cstheme="minorHAnsi"/>
          <w:color w:val="343434"/>
          <w:sz w:val="22"/>
          <w:szCs w:val="22"/>
        </w:rPr>
        <w:t>.</w:t>
      </w:r>
    </w:p>
    <w:p w14:paraId="475E557A" w14:textId="77777777" w:rsidR="00F446DD" w:rsidRPr="00E3324F" w:rsidRDefault="00F446DD" w:rsidP="00F446DD">
      <w:pPr>
        <w:pStyle w:val="Normaalweb"/>
        <w:spacing w:before="0" w:beforeAutospacing="0" w:after="0" w:afterAutospacing="0"/>
        <w:rPr>
          <w:rFonts w:asciiTheme="minorHAnsi" w:hAnsiTheme="minorHAnsi" w:cstheme="minorHAnsi"/>
          <w:color w:val="343434"/>
          <w:sz w:val="22"/>
          <w:szCs w:val="22"/>
        </w:rPr>
      </w:pPr>
    </w:p>
    <w:p w14:paraId="0901F72D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Aldus naar waarheid ondertekend op  d.d. …………………………… (datum), te </w:t>
      </w:r>
    </w:p>
    <w:p w14:paraId="2B742243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21531E90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……………….…………………………. (plaats),</w:t>
      </w:r>
    </w:p>
    <w:p w14:paraId="0CC832F6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757C721" w14:textId="77777777" w:rsidR="00F864B5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D7F2CEE" w14:textId="77777777" w:rsidR="00F309FC" w:rsidRPr="00E3324F" w:rsidRDefault="00F864B5" w:rsidP="00F864B5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>door ………………………………………………………… (naam tekenbevoegde functionaris)</w:t>
      </w:r>
    </w:p>
    <w:p w14:paraId="12EB8EB0" w14:textId="77777777" w:rsidR="00F309FC" w:rsidRPr="00E3324F" w:rsidRDefault="00F309FC" w:rsidP="00F864B5">
      <w:pPr>
        <w:tabs>
          <w:tab w:val="left" w:pos="0"/>
        </w:tabs>
        <w:rPr>
          <w:rFonts w:ascii="Calibri" w:hAnsi="Calibri"/>
          <w:sz w:val="22"/>
        </w:rPr>
      </w:pPr>
    </w:p>
    <w:p w14:paraId="71CDC2E3" w14:textId="77777777" w:rsidR="00F309FC" w:rsidRPr="00E3324F" w:rsidRDefault="00F864B5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in de functie van …………………………………………………….. </w:t>
      </w:r>
    </w:p>
    <w:p w14:paraId="7DBA6D35" w14:textId="77777777" w:rsidR="00F309FC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</w:p>
    <w:p w14:paraId="73FC7613" w14:textId="77777777" w:rsidR="00F864B5" w:rsidRPr="00E3324F" w:rsidRDefault="00F309FC" w:rsidP="00F309FC">
      <w:pPr>
        <w:tabs>
          <w:tab w:val="left" w:pos="0"/>
        </w:tabs>
        <w:rPr>
          <w:rFonts w:ascii="Calibri" w:hAnsi="Calibri"/>
          <w:sz w:val="22"/>
        </w:rPr>
      </w:pPr>
      <w:r w:rsidRPr="00E3324F">
        <w:rPr>
          <w:rFonts w:ascii="Calibri" w:hAnsi="Calibri"/>
          <w:sz w:val="22"/>
        </w:rPr>
        <w:t xml:space="preserve">bij </w:t>
      </w:r>
      <w:r w:rsidR="00F864B5" w:rsidRPr="00E3324F">
        <w:rPr>
          <w:rFonts w:ascii="Calibri" w:hAnsi="Calibri"/>
          <w:sz w:val="22"/>
        </w:rPr>
        <w:t>……………………………………………</w:t>
      </w:r>
      <w:r w:rsidRPr="00E3324F">
        <w:rPr>
          <w:rFonts w:ascii="Calibri" w:hAnsi="Calibri"/>
          <w:sz w:val="22"/>
        </w:rPr>
        <w:t>(</w:t>
      </w:r>
      <w:r w:rsidR="00F864B5" w:rsidRPr="00E3324F">
        <w:rPr>
          <w:rFonts w:ascii="Calibri" w:hAnsi="Calibri"/>
          <w:sz w:val="22"/>
        </w:rPr>
        <w:t>organisatie/bedrijf)</w:t>
      </w:r>
      <w:r w:rsidR="00C3093A" w:rsidRPr="00E3324F">
        <w:rPr>
          <w:rFonts w:ascii="Calibri" w:hAnsi="Calibri"/>
          <w:sz w:val="22"/>
        </w:rPr>
        <w:t>,</w:t>
      </w:r>
      <w:r w:rsidR="00F864B5" w:rsidRPr="00E3324F">
        <w:rPr>
          <w:rFonts w:ascii="Calibri" w:hAnsi="Calibri"/>
          <w:sz w:val="22"/>
        </w:rPr>
        <w:t xml:space="preserve"> </w:t>
      </w:r>
    </w:p>
    <w:p w14:paraId="374A9F6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DEA6A7E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550450F1" w14:textId="77777777" w:rsidR="00F864B5" w:rsidRPr="00E3324F" w:rsidRDefault="00F864B5" w:rsidP="00F864B5">
      <w:pPr>
        <w:tabs>
          <w:tab w:val="left" w:pos="284"/>
        </w:tabs>
        <w:rPr>
          <w:rFonts w:ascii="Calibri" w:hAnsi="Calibri"/>
          <w:sz w:val="22"/>
        </w:rPr>
      </w:pPr>
    </w:p>
    <w:p w14:paraId="63C26DCE" w14:textId="0C12FA89" w:rsidR="00F446DD" w:rsidRPr="00E3324F" w:rsidRDefault="00F864B5" w:rsidP="00E3324F">
      <w:pPr>
        <w:tabs>
          <w:tab w:val="left" w:pos="284"/>
        </w:tabs>
        <w:rPr>
          <w:rFonts w:cstheme="minorHAnsi"/>
          <w:sz w:val="22"/>
        </w:rPr>
      </w:pPr>
      <w:r w:rsidRPr="00E3324F">
        <w:rPr>
          <w:rFonts w:ascii="Calibri" w:hAnsi="Calibri"/>
          <w:sz w:val="22"/>
        </w:rPr>
        <w:t>………………………………………………………………….. (handtekening)</w:t>
      </w:r>
    </w:p>
    <w:sectPr w:rsidR="00F446DD" w:rsidRPr="00E332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B49A" w14:textId="77777777" w:rsidR="00E3324F" w:rsidRDefault="00E3324F" w:rsidP="00F91A8A">
      <w:pPr>
        <w:spacing w:line="240" w:lineRule="auto"/>
      </w:pPr>
      <w:r>
        <w:separator/>
      </w:r>
    </w:p>
  </w:endnote>
  <w:endnote w:type="continuationSeparator" w:id="0">
    <w:p w14:paraId="42259ACA" w14:textId="77777777" w:rsidR="00E3324F" w:rsidRDefault="00E3324F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7C1FB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99397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0B28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55DF" w14:textId="77777777" w:rsidR="00E3324F" w:rsidRDefault="00E3324F" w:rsidP="00F91A8A">
      <w:pPr>
        <w:spacing w:line="240" w:lineRule="auto"/>
      </w:pPr>
      <w:r>
        <w:separator/>
      </w:r>
    </w:p>
  </w:footnote>
  <w:footnote w:type="continuationSeparator" w:id="0">
    <w:p w14:paraId="6AEE9095" w14:textId="77777777" w:rsidR="00E3324F" w:rsidRDefault="00E3324F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A5EE6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7A49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D3CB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24F"/>
    <w:rsid w:val="000E089A"/>
    <w:rsid w:val="000E27D1"/>
    <w:rsid w:val="00183BFF"/>
    <w:rsid w:val="00186254"/>
    <w:rsid w:val="001F7A93"/>
    <w:rsid w:val="002143A2"/>
    <w:rsid w:val="003747B2"/>
    <w:rsid w:val="00404F25"/>
    <w:rsid w:val="0040782B"/>
    <w:rsid w:val="00420759"/>
    <w:rsid w:val="004B58CA"/>
    <w:rsid w:val="004D0177"/>
    <w:rsid w:val="004D41FC"/>
    <w:rsid w:val="0051511D"/>
    <w:rsid w:val="005355A5"/>
    <w:rsid w:val="005A393E"/>
    <w:rsid w:val="0063599E"/>
    <w:rsid w:val="00722449"/>
    <w:rsid w:val="00722857"/>
    <w:rsid w:val="00747D8B"/>
    <w:rsid w:val="007502F2"/>
    <w:rsid w:val="00770D69"/>
    <w:rsid w:val="007D034A"/>
    <w:rsid w:val="00831394"/>
    <w:rsid w:val="00890258"/>
    <w:rsid w:val="0093471B"/>
    <w:rsid w:val="00976A13"/>
    <w:rsid w:val="00A9425F"/>
    <w:rsid w:val="00AB7BF2"/>
    <w:rsid w:val="00BA1B56"/>
    <w:rsid w:val="00C11A89"/>
    <w:rsid w:val="00C3093A"/>
    <w:rsid w:val="00C4694D"/>
    <w:rsid w:val="00C52237"/>
    <w:rsid w:val="00C62929"/>
    <w:rsid w:val="00CF7BE8"/>
    <w:rsid w:val="00DD6300"/>
    <w:rsid w:val="00E3324F"/>
    <w:rsid w:val="00F056D5"/>
    <w:rsid w:val="00F10674"/>
    <w:rsid w:val="00F309FC"/>
    <w:rsid w:val="00F43776"/>
    <w:rsid w:val="00F446DD"/>
    <w:rsid w:val="00F864B5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8214"/>
  <w15:chartTrackingRefBased/>
  <w15:docId w15:val="{BC61E76D-5191-4500-AA6C-6338752B4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86254"/>
    <w:pPr>
      <w:spacing w:after="0" w:line="240" w:lineRule="atLeast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paragraph" w:styleId="Normaalweb">
    <w:name w:val="Normal (Web)"/>
    <w:basedOn w:val="Standaard"/>
    <w:uiPriority w:val="99"/>
    <w:unhideWhenUsed/>
    <w:rsid w:val="00F44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3471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3471B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3471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347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347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6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5</cp:revision>
  <dcterms:created xsi:type="dcterms:W3CDTF">2022-08-30T13:28:00Z</dcterms:created>
  <dcterms:modified xsi:type="dcterms:W3CDTF">2022-10-07T12:55:00Z</dcterms:modified>
</cp:coreProperties>
</file>